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327 Modern_Contemporary Ювенали Solo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#801 Єлізавета Бірківська - 1 місце</w:t>
      </w:r>
    </w:p>
    <w:p>
      <w:pPr>
        <w:pStyle w:val="ListNumber"/>
        <w:spacing w:before="0" w:after="0"/>
      </w:pPr>
      <w:r>
        <w:t>#811 Міра Зайцева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801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811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2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